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Gartensitzpl 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4271025" name="019d7131-790c-7940-a314-15c0a908a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0520400" name="019d7131-790c-7940-a314-15c0a908a0a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